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8537201" name="01a01ec2-9f0d-74c2-9e76-4fc662680d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285619" name="01a01ec2-9f0d-74c2-9e76-4fc662680d5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3101976" name="01a01ec2-ba57-79b9-8f91-387a16413c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458749" name="01a01ec2-ba57-79b9-8f91-387a16413c7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Flachdichtung 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8412650" name="01a01ece-df5b-7b0b-b6ee-04032a4d85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5562255" name="01a01ece-df5b-7b0b-b6ee-04032a4d85c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8443735" name="01a01ecf-0c43-71a8-b72b-5d8f4cb4d4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428428" name="01a01ecf-0c43-71a8-b72b-5d8f4cb4d4c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0940604" name="01a01ed0-08ec-7448-8b4a-1403d970c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450757" name="01a01ed0-08ec-7448-8b4a-1403d970c05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4967042" name="01a01ed0-766e-734b-8ba7-bd33148153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4350715" name="01a01ed0-766e-734b-8ba7-bd33148153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5581385" name="01a01ed3-3424-7a35-a66e-0d058163ad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5911638" name="01a01ed3-3424-7a35-a66e-0d058163adc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188821" name="01a01ed3-8670-78c6-91af-da664b3097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5914025" name="01a01ed3-8670-78c6-91af-da664b30970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Vadianstrasse 41, St.Gallen 9000</w:t>
          </w:r>
        </w:p>
        <w:p>
          <w:pPr>
            <w:spacing w:before="0" w:after="0"/>
          </w:pPr>
          <w:r>
            <w:t>DN 1158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